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36189817" name="019d67d4-3def-7f0a-99b8-dc2e832b3a9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31525687" name="019d67d4-3def-7f0a-99b8-dc2e832b3a94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19226794" name="019d67d4-7c45-7749-96f8-a2051b72bac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1498391" name="019d67d4-7c45-7749-96f8-a2051b72bac9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 </w:t>
            </w:r>
          </w:p>
          <w:p>
            <w:pPr>
              <w:spacing w:before="0" w:after="0"/>
            </w:pPr>
            <w:r>
              <w:t>UG-DG</w:t>
            </w:r>
          </w:p>
          <w:p>
            <w:pPr>
              <w:spacing w:before="0" w:after="0"/>
            </w:pPr>
            <w:r>
              <w:t>Fallrohr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51690395" name="019d67d5-7dc3-74f2-85d3-45a141d3207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7920326" name="019d67d5-7dc3-74f2-85d3-45a141d3207f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73509255" name="019d67d5-c96e-7453-b95a-78049dd15e3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9037645" name="019d67d5-c96e-7453-b95a-78049dd15e3b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Badezimmer/WC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Boden/Wand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6069694" name="019d67ef-1747-7b8e-a33b-82115f57a2a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60783545" name="019d67ef-1747-7b8e-a33b-82115f57a2a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7192747" name="019d67ef-6900-740a-9efa-576066a8ce0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56082144" name="019d67ef-6900-740a-9efa-576066a8ce05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Schlafzimmer Links </w:t>
            </w:r>
          </w:p>
          <w:p>
            <w:pPr>
              <w:spacing w:before="0" w:after="0"/>
            </w:pPr>
            <w:r>
              <w:t>OG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414762417" name="019d67f0-4c82-7d4a-8b8c-79cad30db25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0381696" name="019d67f0-4c82-7d4a-8b8c-79cad30db25a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39176624" name="019d67f0-8872-7529-b07c-f88510d44b4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7170673" name="019d67f0-8872-7529-b07c-f88510d44b4e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WC/Küche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 / Decke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VM-17</w:t>
            </w:r>
          </w:p>
          <w:p>
            <w:pPr>
              <w:spacing w:before="0" w:after="0"/>
            </w:pPr>
            <w:r>
              <w:t>Putz / Fliesenkleber </w:t>
            </w:r>
          </w:p>
          <w:p>
            <w:pPr>
              <w:spacing w:before="0" w:after="0"/>
            </w:pPr>
            <w:r>
              <w:t>Boden/Decke/Wand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29857483" name="019d6802-fc9a-77df-84f5-cf18f36efba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83870073" name="019d6802-fc9a-77df-84f5-cf18f36efba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4765822" name="019d6803-5576-7dfd-a125-95f338a9deb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0032825" name="019d6803-5576-7dfd-a125-95f338a9deba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Eingang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Decke/Boden/Wände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VM-18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Decke / 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91600088" name="019d6815-a320-761d-9bc3-d18a5f67681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49437069" name="019d6815-a320-761d-9bc3-d18a5f676811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0252989" name="019d6815-d24b-7547-8a8c-12da699042c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66169598" name="019d6815-d24b-7547-8a8c-12da699042cc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 837 MAS Baumanagement FHZ</w:t>
          </w:r>
        </w:p>
        <w:p>
          <w:pPr>
            <w:spacing w:before="0" w:after="0"/>
          </w:pPr>
          <w:r>
            <w:t/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